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09509" w14:textId="01FFE0FB" w:rsidR="00C01A80" w:rsidRPr="00C01A80" w:rsidRDefault="00C01A80" w:rsidP="00C01A80">
      <w:pPr>
        <w:widowControl w:val="0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ZP/</w:t>
      </w:r>
      <w:r w:rsidR="007F3A5E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3</w:t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/202</w:t>
      </w:r>
      <w:r w:rsidR="00272E34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6</w:t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</w:p>
    <w:p w14:paraId="4846B507" w14:textId="6100F14D" w:rsidR="0024700B" w:rsidRDefault="00C01A80" w:rsidP="00C01A80">
      <w:pPr>
        <w:widowControl w:val="0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>Postępowanie o udzielenie zamówienia publicznego w ramach projektu pn.:</w:t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  <w:r w:rsidR="00272E34" w:rsidRPr="00272E34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„Rozbudowa instalacji biologicznego przetwarzania odpadów biodegradowalnych selektywnie zebranych, w m. Ruda k/Wielunia” w zakresie realizacji zadania - zakup i dostawa sprzętu mobilnego – rozdrabniacza mobilnego”.</w:t>
      </w:r>
    </w:p>
    <w:p w14:paraId="7CCD3357" w14:textId="77777777" w:rsidR="00272E34" w:rsidRDefault="00272E34" w:rsidP="00C01A80">
      <w:pPr>
        <w:widowControl w:val="0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28479210" w14:textId="77777777" w:rsidR="0024700B" w:rsidRPr="00626712" w:rsidRDefault="0024700B" w:rsidP="0024700B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</w:p>
    <w:p w14:paraId="66CB04F5" w14:textId="77777777" w:rsidR="0024700B" w:rsidRPr="00C01A80" w:rsidRDefault="0024700B" w:rsidP="00C01A80">
      <w:pPr>
        <w:widowControl w:val="0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5BD31E16" w14:textId="46D4235B" w:rsidR="00C01A80" w:rsidRPr="00C01A80" w:rsidRDefault="00C01A80" w:rsidP="00C01A80">
      <w:pPr>
        <w:widowControl w:val="0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ab/>
      </w: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             Załącznik nr 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>6</w:t>
      </w: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do SWZ</w:t>
      </w:r>
    </w:p>
    <w:p w14:paraId="4F488F00" w14:textId="77777777" w:rsidR="00C01A80" w:rsidRDefault="00C01A80" w:rsidP="00C01A80">
      <w:pPr>
        <w:widowControl w:val="0"/>
        <w:suppressAutoHyphens/>
        <w:autoSpaceDE w:val="0"/>
        <w:autoSpaceDN w:val="0"/>
        <w:spacing w:after="0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                                                  </w:t>
      </w:r>
    </w:p>
    <w:p w14:paraId="5A7C3B8F" w14:textId="77777777" w:rsidR="00C01A80" w:rsidRDefault="00C01A80" w:rsidP="00C01A80">
      <w:pPr>
        <w:widowControl w:val="0"/>
        <w:suppressAutoHyphens/>
        <w:autoSpaceDE w:val="0"/>
        <w:autoSpaceDN w:val="0"/>
        <w:spacing w:after="0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76102B65" w14:textId="2DA2D2C3" w:rsidR="00C01A80" w:rsidRPr="00C01A80" w:rsidRDefault="00C01A80" w:rsidP="00C01A80">
      <w:pPr>
        <w:widowControl w:val="0"/>
        <w:suppressAutoHyphens/>
        <w:autoSpaceDE w:val="0"/>
        <w:autoSpaceDN w:val="0"/>
        <w:spacing w:after="0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     </w:t>
      </w: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ab/>
        <w:t>...................................., dnia  .........................</w:t>
      </w:r>
    </w:p>
    <w:p w14:paraId="655DBF7E" w14:textId="77777777" w:rsidR="00C01A80" w:rsidRPr="00C01A80" w:rsidRDefault="00C01A80" w:rsidP="00C01A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58884413" w14:textId="77777777" w:rsidR="00C01A80" w:rsidRPr="00C01A80" w:rsidRDefault="00C01A80" w:rsidP="00C01A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7EA87E0A" w14:textId="77777777" w:rsidR="00C01A80" w:rsidRPr="00C01A80" w:rsidRDefault="00C01A80" w:rsidP="00C01A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>Nazwa Wykonawcy: .....................................................................................................</w:t>
      </w:r>
    </w:p>
    <w:p w14:paraId="20F8507A" w14:textId="77777777" w:rsidR="00C01A80" w:rsidRPr="00C01A80" w:rsidRDefault="00C01A80" w:rsidP="00C01A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C01A80">
        <w:rPr>
          <w:rFonts w:ascii="Times New Roman" w:eastAsia="Calibri" w:hAnsi="Times New Roman" w:cs="Times New Roman"/>
          <w:sz w:val="24"/>
          <w:szCs w:val="24"/>
          <w:lang w:val="pl-PL"/>
        </w:rPr>
        <w:t>Siedziba Wykonawcy: ...................................................................................................</w:t>
      </w:r>
    </w:p>
    <w:p w14:paraId="7134221F" w14:textId="77777777" w:rsidR="00C01A80" w:rsidRPr="00C01A80" w:rsidRDefault="00C01A80" w:rsidP="00C01A80">
      <w:pPr>
        <w:widowControl w:val="0"/>
        <w:suppressAutoHyphens/>
        <w:autoSpaceDN w:val="0"/>
        <w:spacing w:after="0"/>
        <w:textAlignment w:val="baseline"/>
        <w:rPr>
          <w:rFonts w:ascii="Times New Roman" w:eastAsia="Courier New" w:hAnsi="Times New Roman" w:cs="Times New Roman"/>
          <w:sz w:val="24"/>
          <w:szCs w:val="24"/>
          <w:lang w:val="pl-PL" w:eastAsia="pl-PL"/>
        </w:rPr>
      </w:pPr>
    </w:p>
    <w:p w14:paraId="780DFC3D" w14:textId="00850FCE" w:rsidR="00C01A80" w:rsidRPr="00C01A80" w:rsidRDefault="00C01A80" w:rsidP="00C01A80">
      <w:pPr>
        <w:widowControl w:val="0"/>
        <w:tabs>
          <w:tab w:val="center" w:pos="4536"/>
          <w:tab w:val="left" w:pos="6637"/>
        </w:tabs>
        <w:suppressAutoHyphens/>
        <w:autoSpaceDN w:val="0"/>
        <w:spacing w:after="0"/>
        <w:textAlignment w:val="baseline"/>
        <w:rPr>
          <w:rFonts w:ascii="Times New Roman" w:eastAsia="Courier New" w:hAnsi="Times New Roman" w:cs="Times New Roman"/>
          <w:b/>
          <w:sz w:val="24"/>
          <w:szCs w:val="24"/>
          <w:lang w:val="pl-PL" w:eastAsia="pl-PL"/>
        </w:rPr>
      </w:pPr>
      <w:r w:rsidRPr="00C01A80">
        <w:rPr>
          <w:rFonts w:ascii="Times New Roman" w:eastAsia="Courier New" w:hAnsi="Times New Roman" w:cs="Times New Roman"/>
          <w:b/>
          <w:sz w:val="24"/>
          <w:szCs w:val="24"/>
          <w:lang w:val="pl-PL" w:eastAsia="pl-PL"/>
        </w:rPr>
        <w:tab/>
        <w:t>WYKAZ DOSTAW</w:t>
      </w:r>
      <w:r w:rsidRPr="00C01A80">
        <w:rPr>
          <w:rFonts w:ascii="Times New Roman" w:eastAsia="Courier New" w:hAnsi="Times New Roman" w:cs="Times New Roman"/>
          <w:b/>
          <w:sz w:val="24"/>
          <w:szCs w:val="24"/>
          <w:vertAlign w:val="superscript"/>
          <w:lang w:val="pl-PL" w:eastAsia="pl-PL"/>
        </w:rPr>
        <w:t xml:space="preserve"> </w:t>
      </w:r>
    </w:p>
    <w:p w14:paraId="4B92AF77" w14:textId="77777777" w:rsidR="00C01A80" w:rsidRPr="00C01A80" w:rsidRDefault="00C01A80" w:rsidP="00C01A80">
      <w:pPr>
        <w:widowControl w:val="0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Courier New" w:hAnsi="Times New Roman" w:cs="Times New Roman"/>
          <w:b/>
          <w:sz w:val="24"/>
          <w:szCs w:val="24"/>
          <w:lang w:val="pl-PL" w:eastAsia="pl-PL"/>
        </w:rPr>
      </w:pPr>
    </w:p>
    <w:p w14:paraId="55623315" w14:textId="77777777" w:rsidR="00C01A80" w:rsidRPr="00C01A80" w:rsidRDefault="00C01A80" w:rsidP="00C01A80">
      <w:pPr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val="pl-PL" w:eastAsia="zh-CN"/>
        </w:rPr>
      </w:pPr>
      <w:r w:rsidRPr="00C01A80">
        <w:rPr>
          <w:rFonts w:ascii="Times New Roman" w:eastAsia="Courier New" w:hAnsi="Times New Roman" w:cs="Times New Roman"/>
          <w:sz w:val="24"/>
          <w:szCs w:val="24"/>
          <w:lang w:val="pl-PL" w:eastAsia="pl-PL"/>
        </w:rPr>
        <w:t>składany w</w:t>
      </w:r>
      <w:r w:rsidRPr="00C01A80">
        <w:rPr>
          <w:rFonts w:ascii="Times New Roman" w:eastAsia="Courier New" w:hAnsi="Times New Roman" w:cs="Times New Roman"/>
          <w:b/>
          <w:sz w:val="24"/>
          <w:szCs w:val="24"/>
          <w:lang w:val="pl-PL" w:eastAsia="pl-PL"/>
        </w:rPr>
        <w:t xml:space="preserve"> </w:t>
      </w:r>
      <w:r w:rsidRPr="00C01A80">
        <w:rPr>
          <w:rFonts w:ascii="Times New Roman" w:eastAsia="Courier New" w:hAnsi="Times New Roman" w:cs="Times New Roman"/>
          <w:bCs/>
          <w:sz w:val="24"/>
          <w:szCs w:val="24"/>
          <w:lang w:val="pl-PL" w:eastAsia="pl-PL"/>
        </w:rPr>
        <w:t xml:space="preserve">postępowaniu o udzielenie zamówienia publicznego pn. </w:t>
      </w:r>
    </w:p>
    <w:p w14:paraId="334E9814" w14:textId="56A1CB1C" w:rsidR="00C01A80" w:rsidRPr="00C01A80" w:rsidRDefault="00272E34" w:rsidP="00C01A80">
      <w:pPr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pl-PL" w:eastAsia="zh-CN"/>
        </w:rPr>
      </w:pPr>
      <w:r w:rsidRPr="00272E3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pl-PL" w:eastAsia="zh-CN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</w:p>
    <w:tbl>
      <w:tblPr>
        <w:tblW w:w="9934" w:type="dxa"/>
        <w:tblInd w:w="-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2126"/>
        <w:gridCol w:w="2552"/>
        <w:gridCol w:w="1492"/>
        <w:gridCol w:w="1201"/>
        <w:gridCol w:w="1984"/>
      </w:tblGrid>
      <w:tr w:rsidR="00C01A80" w:rsidRPr="00C01A80" w14:paraId="55ADF49F" w14:textId="77777777" w:rsidTr="00CD32FE">
        <w:trPr>
          <w:cantSplit/>
          <w:trHeight w:hRule="exact" w:val="129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FCDF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ED65" w14:textId="77777777" w:rsidR="00C01A80" w:rsidRPr="00C01A80" w:rsidRDefault="00C01A80" w:rsidP="00C01A8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Nazwa i adres</w:t>
            </w:r>
          </w:p>
          <w:p w14:paraId="2BB93B98" w14:textId="77777777" w:rsidR="00C01A80" w:rsidRPr="00C01A80" w:rsidRDefault="00C01A80" w:rsidP="00C01A8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zamawiającego</w:t>
            </w:r>
          </w:p>
          <w:p w14:paraId="7C301274" w14:textId="77777777" w:rsidR="00C01A80" w:rsidRPr="00C01A80" w:rsidRDefault="00C01A80" w:rsidP="00C01A8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0DCFB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626A784D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29960A20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Przedmiot  i zakres dostawy</w:t>
            </w:r>
          </w:p>
          <w:p w14:paraId="7C0F3388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[w zakresie Części ___]</w:t>
            </w:r>
          </w:p>
          <w:p w14:paraId="6E38D44D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15357D65" w14:textId="77777777" w:rsidR="00C01A80" w:rsidRPr="00C01A80" w:rsidRDefault="00C01A80" w:rsidP="00C01A80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40184310" w14:textId="77777777" w:rsidR="00C01A80" w:rsidRPr="00C01A80" w:rsidRDefault="00C01A80" w:rsidP="00C01A8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19F91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6DE366F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Data wykonania</w:t>
            </w:r>
          </w:p>
          <w:p w14:paraId="47F15A0F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[</w:t>
            </w:r>
            <w:proofErr w:type="spellStart"/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dd</w:t>
            </w:r>
            <w:proofErr w:type="spellEnd"/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/mm/</w:t>
            </w:r>
            <w:proofErr w:type="spellStart"/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rr</w:t>
            </w:r>
            <w:proofErr w:type="spellEnd"/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]</w:t>
            </w:r>
          </w:p>
          <w:p w14:paraId="1118CCF1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7F7AE4B5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28A4E592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5907E894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1F726E1A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03F6AA59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28F1D61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60AE6427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1D45106D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początek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DA6B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Wartość dostawy</w:t>
            </w:r>
          </w:p>
          <w:p w14:paraId="2C2F3D3F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[brutto]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D75D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Podmiot realizujący dostawę</w:t>
            </w:r>
          </w:p>
        </w:tc>
      </w:tr>
      <w:tr w:rsidR="00C01A80" w:rsidRPr="00C01A80" w14:paraId="6F389EBD" w14:textId="77777777" w:rsidTr="00CD32FE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50DB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93EA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72DE2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0195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79BD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FB8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01A8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  <w:t>7</w:t>
            </w:r>
          </w:p>
        </w:tc>
      </w:tr>
      <w:tr w:rsidR="00C01A80" w:rsidRPr="00C01A80" w14:paraId="65672A97" w14:textId="77777777" w:rsidTr="00CD32FE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EA3CE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1A4F0C7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659D5FDB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4AB8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1F065FD8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A3A1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D403E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3B7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9C1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C01A80" w:rsidRPr="00C01A80" w14:paraId="284B7BF7" w14:textId="77777777" w:rsidTr="00CD32FE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9CAB5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5B425D9D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1C0E4467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DA43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6D5C3B0B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F4C2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6F5A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7E01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A995" w14:textId="77777777" w:rsidR="00C01A80" w:rsidRPr="00C01A80" w:rsidRDefault="00C01A80" w:rsidP="00C01A80">
            <w:pPr>
              <w:widowControl w:val="0"/>
              <w:suppressAutoHyphens/>
              <w:autoSpaceDN w:val="0"/>
              <w:snapToGrid w:val="0"/>
              <w:spacing w:after="0"/>
              <w:jc w:val="both"/>
              <w:textAlignment w:val="baseline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</w:tbl>
    <w:p w14:paraId="72DF8D77" w14:textId="77777777" w:rsidR="00C01A80" w:rsidRPr="00C01A80" w:rsidRDefault="00C01A80" w:rsidP="00C01A8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Courier New" w:hAnsi="Times New Roman" w:cs="Times New Roman"/>
          <w:sz w:val="24"/>
          <w:szCs w:val="24"/>
          <w:lang w:val="pl-PL" w:eastAsia="pl-PL"/>
        </w:rPr>
      </w:pPr>
    </w:p>
    <w:p w14:paraId="3E21AC5C" w14:textId="77777777" w:rsidR="00C01A80" w:rsidRPr="00C01A80" w:rsidRDefault="00C01A80" w:rsidP="00C01A80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C01A80">
        <w:rPr>
          <w:rFonts w:ascii="Arial" w:eastAsia="Calibri" w:hAnsi="Arial" w:cs="Arial"/>
          <w:sz w:val="24"/>
          <w:szCs w:val="24"/>
          <w:lang w:val="pl-PL"/>
        </w:rPr>
        <w:lastRenderedPageBreak/>
        <w:t>Do wykazu należy dołączyć</w:t>
      </w:r>
      <w:r w:rsidRPr="00C01A80">
        <w:rPr>
          <w:rFonts w:ascii="Arial" w:eastAsia="TimesNewRoman" w:hAnsi="Arial" w:cs="Arial"/>
          <w:sz w:val="24"/>
          <w:szCs w:val="24"/>
          <w:lang w:val="pl-PL"/>
        </w:rPr>
        <w:t xml:space="preserve"> dowody </w:t>
      </w:r>
      <w:r w:rsidRPr="00C01A80">
        <w:rPr>
          <w:rFonts w:ascii="Arial" w:eastAsia="Calibri" w:hAnsi="Arial" w:cs="Arial"/>
          <w:sz w:val="24"/>
          <w:szCs w:val="24"/>
          <w:lang w:val="pl-PL"/>
        </w:rPr>
        <w:t xml:space="preserve">określające 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 </w:t>
      </w:r>
    </w:p>
    <w:p w14:paraId="2CDE0E07" w14:textId="77777777" w:rsidR="00C01A80" w:rsidRPr="00C01A80" w:rsidRDefault="00C01A80" w:rsidP="00C01A80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5DCCFCC1" w14:textId="77777777" w:rsidR="00C01A80" w:rsidRPr="00C01A80" w:rsidRDefault="00C01A80" w:rsidP="00C01A80">
      <w:pPr>
        <w:spacing w:after="0"/>
        <w:jc w:val="both"/>
        <w:rPr>
          <w:rFonts w:ascii="Arial" w:eastAsia="Arial Unicode MS" w:hAnsi="Arial" w:cs="Arial"/>
          <w:sz w:val="24"/>
          <w:szCs w:val="24"/>
          <w:lang w:val="pl-PL"/>
        </w:rPr>
      </w:pPr>
      <w:r w:rsidRPr="00C01A80">
        <w:rPr>
          <w:rFonts w:ascii="Arial" w:eastAsia="Arial Unicode MS" w:hAnsi="Arial" w:cs="Arial"/>
          <w:sz w:val="24"/>
          <w:szCs w:val="24"/>
          <w:lang w:val="pl-PL"/>
        </w:rPr>
        <w:t xml:space="preserve">W przypadku, gdy dokument potwierdzający należyte wykonanie/wykonywanie usług obejmuje różne rodzaje usług, w wykazie usług oprócz wskazania danych z ww. dokumentów Wykonawca winien wyszczególnić żądane przez Zamawiającego usługi, które są wymagane na spełnienie warunków udziału w postępowaniu z podaniem danych z poszczególnych kolumn tabeli. </w:t>
      </w:r>
    </w:p>
    <w:p w14:paraId="1C096CA1" w14:textId="6531E76B" w:rsidR="00C01A80" w:rsidRPr="00C01A80" w:rsidRDefault="00C01A80" w:rsidP="00C01A80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C01A80">
        <w:rPr>
          <w:rFonts w:ascii="Arial" w:eastAsia="Calibri" w:hAnsi="Arial" w:cs="Arial"/>
          <w:sz w:val="24"/>
          <w:szCs w:val="24"/>
          <w:lang w:val="pl-PL"/>
        </w:rPr>
        <w:t xml:space="preserve">Wykonawca, który samodzielnie nie dysponuje doświadczeniem, a będzie nim dysponował na podstawie pisemnego zobowiązania innych podmiotów, które będą uczestniczyć w wykonywaniu zamówienia, załącza do oferty pisemne zobowiązanie innych podmiotów. </w:t>
      </w:r>
    </w:p>
    <w:p w14:paraId="30992146" w14:textId="77777777" w:rsidR="00C01A80" w:rsidRPr="00C01A80" w:rsidRDefault="00C01A80" w:rsidP="00C01A80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7D9E4A86" w14:textId="77777777" w:rsidR="00C01A80" w:rsidRPr="00C01A80" w:rsidRDefault="00C01A80" w:rsidP="00C01A80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</w:p>
    <w:p w14:paraId="3C9DFD8D" w14:textId="77777777" w:rsidR="00C01A80" w:rsidRPr="00C01A80" w:rsidRDefault="00C01A80" w:rsidP="00C01A80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i/>
          <w:lang w:val="pl-PL"/>
        </w:rPr>
      </w:pPr>
      <w:r w:rsidRPr="00C01A80">
        <w:rPr>
          <w:rFonts w:ascii="Arial" w:eastAsia="Times New Roman" w:hAnsi="Arial" w:cs="Arial"/>
          <w:b/>
          <w:i/>
          <w:kern w:val="2"/>
          <w:lang w:val="pl-PL" w:eastAsia="ar-SA"/>
        </w:rPr>
        <w:t>Wykaz</w:t>
      </w:r>
      <w:r w:rsidRPr="00C01A80">
        <w:rPr>
          <w:rFonts w:ascii="Arial" w:eastAsia="Calibri" w:hAnsi="Arial" w:cs="Arial"/>
          <w:b/>
          <w:bCs/>
          <w:i/>
          <w:iCs/>
          <w:lang w:val="pl-PL"/>
        </w:rPr>
        <w:t xml:space="preserve"> należy podpisać kwalifikowanym podpisem elektronicznym</w:t>
      </w:r>
      <w:r w:rsidRPr="00C01A80">
        <w:rPr>
          <w:rFonts w:ascii="Arial" w:eastAsia="Calibri" w:hAnsi="Arial" w:cs="Arial"/>
          <w:b/>
          <w:i/>
          <w:lang w:val="pl-PL"/>
        </w:rPr>
        <w:t xml:space="preserve"> przez osobę(</w:t>
      </w:r>
      <w:proofErr w:type="spellStart"/>
      <w:r w:rsidRPr="00C01A80">
        <w:rPr>
          <w:rFonts w:ascii="Arial" w:eastAsia="Calibri" w:hAnsi="Arial" w:cs="Arial"/>
          <w:b/>
          <w:i/>
          <w:lang w:val="pl-PL"/>
        </w:rPr>
        <w:t>osby</w:t>
      </w:r>
      <w:proofErr w:type="spellEnd"/>
      <w:r w:rsidRPr="00C01A80">
        <w:rPr>
          <w:rFonts w:ascii="Arial" w:eastAsia="Calibri" w:hAnsi="Arial" w:cs="Arial"/>
          <w:b/>
          <w:i/>
          <w:lang w:val="pl-PL"/>
        </w:rPr>
        <w:t xml:space="preserve">) upoważnioną(e) do podpisania niniejszej oferty w imieniu Wykonawcy(ów) </w:t>
      </w:r>
    </w:p>
    <w:p w14:paraId="60BDF2A5" w14:textId="2BBC97E1" w:rsidR="00E929B4" w:rsidRPr="00690C07" w:rsidRDefault="00E929B4" w:rsidP="00C01A80">
      <w:pPr>
        <w:widowControl w:val="0"/>
        <w:suppressAutoHyphens/>
        <w:autoSpaceDN w:val="0"/>
        <w:spacing w:after="0"/>
        <w:jc w:val="both"/>
        <w:textAlignment w:val="baseline"/>
      </w:pPr>
    </w:p>
    <w:sectPr w:rsidR="00E929B4" w:rsidRPr="00690C07" w:rsidSect="00C01A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1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2E86D" w14:textId="77777777" w:rsidR="00E153F9" w:rsidRDefault="00E153F9" w:rsidP="00047F68">
      <w:pPr>
        <w:spacing w:after="0" w:line="240" w:lineRule="auto"/>
      </w:pPr>
      <w:r>
        <w:separator/>
      </w:r>
    </w:p>
  </w:endnote>
  <w:endnote w:type="continuationSeparator" w:id="0">
    <w:p w14:paraId="7FD14E93" w14:textId="77777777" w:rsidR="00E153F9" w:rsidRDefault="00E153F9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83604" w14:textId="77777777" w:rsidR="00E153F9" w:rsidRDefault="00E153F9" w:rsidP="00047F68">
      <w:pPr>
        <w:spacing w:after="0" w:line="240" w:lineRule="auto"/>
      </w:pPr>
      <w:r>
        <w:separator/>
      </w:r>
    </w:p>
  </w:footnote>
  <w:footnote w:type="continuationSeparator" w:id="0">
    <w:p w14:paraId="20D3272C" w14:textId="77777777" w:rsidR="00E153F9" w:rsidRDefault="00E153F9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0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16121600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7E2D"/>
    <w:rsid w:val="00100800"/>
    <w:rsid w:val="0015074B"/>
    <w:rsid w:val="00157A42"/>
    <w:rsid w:val="001C0CBD"/>
    <w:rsid w:val="0024700B"/>
    <w:rsid w:val="00272E34"/>
    <w:rsid w:val="0029639D"/>
    <w:rsid w:val="002D2CE1"/>
    <w:rsid w:val="003159B8"/>
    <w:rsid w:val="00326F90"/>
    <w:rsid w:val="00367A9E"/>
    <w:rsid w:val="00392CF9"/>
    <w:rsid w:val="0039640C"/>
    <w:rsid w:val="003B05EB"/>
    <w:rsid w:val="00542A93"/>
    <w:rsid w:val="00641735"/>
    <w:rsid w:val="00690C07"/>
    <w:rsid w:val="006D2277"/>
    <w:rsid w:val="0076766C"/>
    <w:rsid w:val="007E419E"/>
    <w:rsid w:val="007F3A5E"/>
    <w:rsid w:val="009E67D2"/>
    <w:rsid w:val="00A727A2"/>
    <w:rsid w:val="00AA1D8D"/>
    <w:rsid w:val="00AF6B6D"/>
    <w:rsid w:val="00B2171B"/>
    <w:rsid w:val="00B47730"/>
    <w:rsid w:val="00BB3532"/>
    <w:rsid w:val="00BD7CE5"/>
    <w:rsid w:val="00C01A80"/>
    <w:rsid w:val="00C36EE6"/>
    <w:rsid w:val="00C475FC"/>
    <w:rsid w:val="00C77A99"/>
    <w:rsid w:val="00C93934"/>
    <w:rsid w:val="00CB0664"/>
    <w:rsid w:val="00CE6727"/>
    <w:rsid w:val="00D32AF4"/>
    <w:rsid w:val="00D92F41"/>
    <w:rsid w:val="00E153F9"/>
    <w:rsid w:val="00E929B4"/>
    <w:rsid w:val="00EE5252"/>
    <w:rsid w:val="00F36B9F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2025-07-15T07:37:00Z</dcterms:created>
  <dcterms:modified xsi:type="dcterms:W3CDTF">2026-03-20T09:06:00Z</dcterms:modified>
  <cp:category/>
</cp:coreProperties>
</file>